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71BE" w14:textId="77777777" w:rsidR="003C5BDC" w:rsidRDefault="00AD1E3F">
      <w:pPr>
        <w:jc w:val="center"/>
      </w:pPr>
      <w:r>
        <w:rPr>
          <w:b/>
        </w:rPr>
        <w:t>КРАЛСТВО МАРОКО</w:t>
      </w:r>
      <w:r>
        <w:rPr>
          <w:b/>
        </w:rPr>
        <w:br/>
        <w:t>АДМИНИСТРАЦИЯ НА НАЦИОНАЛНАТА ОТБРАНА</w:t>
      </w:r>
      <w:r>
        <w:rPr>
          <w:b/>
        </w:rPr>
        <w:br/>
        <w:t>Дирекция „Реализации и финансови въпроси“</w:t>
      </w:r>
    </w:p>
    <w:p w14:paraId="57D6657B" w14:textId="77777777" w:rsidR="003C5BDC" w:rsidRDefault="00AD1E3F">
      <w:pPr>
        <w:jc w:val="right"/>
      </w:pPr>
      <w:r>
        <w:t>Рабат, 7 май 2026 г.</w:t>
      </w:r>
    </w:p>
    <w:p w14:paraId="37700032" w14:textId="77777777" w:rsidR="003C5BDC" w:rsidRDefault="00AD1E3F">
      <w:r w:rsidRPr="00BA5B6D">
        <w:rPr>
          <w:b/>
        </w:rPr>
        <w:t>ДО</w:t>
      </w:r>
      <w:r w:rsidRPr="00BA5B6D">
        <w:rPr>
          <w:bCs/>
        </w:rPr>
        <w:br/>
      </w:r>
      <w:proofErr w:type="spellStart"/>
      <w:r>
        <w:t>Негово</w:t>
      </w:r>
      <w:proofErr w:type="spellEnd"/>
      <w:r>
        <w:t xml:space="preserve"> </w:t>
      </w:r>
      <w:proofErr w:type="spellStart"/>
      <w:r>
        <w:t>Превъзходителство</w:t>
      </w:r>
      <w:proofErr w:type="spellEnd"/>
      <w:r>
        <w:br/>
      </w:r>
      <w:proofErr w:type="spellStart"/>
      <w:r>
        <w:t>Посланика</w:t>
      </w:r>
      <w:proofErr w:type="spellEnd"/>
      <w:r>
        <w:t xml:space="preserve"> на Република България</w:t>
      </w:r>
      <w:r>
        <w:br/>
        <w:t>4, Avenue Annino Evlyzrioti</w:t>
      </w:r>
      <w:r>
        <w:br/>
        <w:t>Рабат</w:t>
      </w:r>
    </w:p>
    <w:p w14:paraId="2A2995CD" w14:textId="77777777" w:rsidR="003C5BDC" w:rsidRDefault="00AD1E3F">
      <w:r>
        <w:rPr>
          <w:b/>
        </w:rPr>
        <w:t xml:space="preserve">ОТНОСНО: </w:t>
      </w:r>
      <w:r>
        <w:t xml:space="preserve">Закупуване на </w:t>
      </w:r>
      <w:proofErr w:type="spellStart"/>
      <w:r>
        <w:t>замразено</w:t>
      </w:r>
      <w:proofErr w:type="spellEnd"/>
      <w:r>
        <w:t xml:space="preserve"> говеждо месо</w:t>
      </w:r>
    </w:p>
    <w:p w14:paraId="18649A97" w14:textId="77777777" w:rsidR="003C5BDC" w:rsidRDefault="00AD1E3F">
      <w:r>
        <w:rPr>
          <w:b/>
        </w:rPr>
        <w:t>Приложения:</w:t>
      </w:r>
      <w:r>
        <w:rPr>
          <w:b/>
        </w:rPr>
        <w:br/>
      </w:r>
      <w:r>
        <w:t>– Техническа спецификация</w:t>
      </w:r>
      <w:r>
        <w:br/>
        <w:t>– Обявление за обществена поръчка</w:t>
      </w:r>
    </w:p>
    <w:p w14:paraId="18EEDE30" w14:textId="77777777" w:rsidR="00BA5B6D" w:rsidRDefault="00AD1E3F">
      <w:pPr>
        <w:jc w:val="both"/>
        <w:rPr>
          <w:lang w:val="bg-BG"/>
        </w:rPr>
      </w:pPr>
      <w:proofErr w:type="spellStart"/>
      <w:r>
        <w:t>Ваше</w:t>
      </w:r>
      <w:proofErr w:type="spellEnd"/>
      <w:r w:rsidR="00BA5B6D">
        <w:rPr>
          <w:lang w:val="bg-BG"/>
        </w:rPr>
        <w:t xml:space="preserve"> </w:t>
      </w:r>
      <w:proofErr w:type="spellStart"/>
      <w:r>
        <w:t>Превъзходителство</w:t>
      </w:r>
      <w:proofErr w:type="spellEnd"/>
      <w:r>
        <w:t>,</w:t>
      </w:r>
    </w:p>
    <w:p w14:paraId="5298A412" w14:textId="77777777" w:rsidR="00BA5B6D" w:rsidRDefault="00AD1E3F">
      <w:pPr>
        <w:jc w:val="both"/>
        <w:rPr>
          <w:lang w:val="bg-BG"/>
        </w:rPr>
      </w:pPr>
      <w:proofErr w:type="spellStart"/>
      <w:r>
        <w:t>Администрацията</w:t>
      </w:r>
      <w:proofErr w:type="spellEnd"/>
      <w:r>
        <w:t xml:space="preserve"> на националната </w:t>
      </w:r>
      <w:proofErr w:type="spellStart"/>
      <w:r>
        <w:t>отбрана</w:t>
      </w:r>
      <w:proofErr w:type="spellEnd"/>
      <w:r>
        <w:t xml:space="preserve"> пристъпи към откриването на обществена поръчка чрез открит търг за доставката на замразено говеждо месо, предназначено за нуждите на </w:t>
      </w:r>
      <w:proofErr w:type="spellStart"/>
      <w:r>
        <w:t>Кралските</w:t>
      </w:r>
      <w:proofErr w:type="spellEnd"/>
      <w:r>
        <w:t xml:space="preserve"> </w:t>
      </w:r>
      <w:proofErr w:type="spellStart"/>
      <w:r>
        <w:t>въоръжени</w:t>
      </w:r>
      <w:proofErr w:type="spellEnd"/>
      <w:r>
        <w:t xml:space="preserve"> </w:t>
      </w:r>
      <w:proofErr w:type="spellStart"/>
      <w:r>
        <w:t>сили</w:t>
      </w:r>
      <w:proofErr w:type="spellEnd"/>
      <w:r>
        <w:t>.</w:t>
      </w:r>
    </w:p>
    <w:p w14:paraId="260D9559" w14:textId="77777777" w:rsidR="00BA5B6D" w:rsidRDefault="00AD1E3F">
      <w:pPr>
        <w:jc w:val="both"/>
        <w:rPr>
          <w:lang w:val="bg-BG"/>
        </w:rPr>
      </w:pPr>
      <w:proofErr w:type="spellStart"/>
      <w:r>
        <w:t>Предвид</w:t>
      </w:r>
      <w:proofErr w:type="spellEnd"/>
      <w:r>
        <w:t xml:space="preserve"> значимостта на тази обществена поръчка, както и съществуването на ветеринарно-санитарни сертификати, утвърдени по взаимно съгласие между нашите две държави за внос на говеждо месо от България, имам честта да Ви изпратя съответната документация, като любезно Ви моля да разпоредите на компетентните служби към Вашето посолство да осигурят широкото ѝ разпространение сред българските производители на месо и други квалифицирани доставчици, способни да отговорят на </w:t>
      </w:r>
      <w:proofErr w:type="spellStart"/>
      <w:r>
        <w:t>условията</w:t>
      </w:r>
      <w:proofErr w:type="spellEnd"/>
      <w:r>
        <w:t xml:space="preserve"> на този </w:t>
      </w:r>
      <w:proofErr w:type="spellStart"/>
      <w:r>
        <w:t>търг</w:t>
      </w:r>
      <w:proofErr w:type="spellEnd"/>
      <w:r>
        <w:t>.</w:t>
      </w:r>
    </w:p>
    <w:p w14:paraId="0AE0EDF6" w14:textId="77777777" w:rsidR="00BA5B6D" w:rsidRDefault="00AD1E3F">
      <w:pPr>
        <w:jc w:val="both"/>
        <w:rPr>
          <w:lang w:val="bg-BG"/>
        </w:rPr>
      </w:pPr>
      <w:proofErr w:type="spellStart"/>
      <w:r>
        <w:t>Офертите</w:t>
      </w:r>
      <w:proofErr w:type="spellEnd"/>
      <w:r>
        <w:t xml:space="preserve"> на </w:t>
      </w:r>
      <w:proofErr w:type="spellStart"/>
      <w:r>
        <w:t>кандидатите</w:t>
      </w:r>
      <w:proofErr w:type="spellEnd"/>
      <w:r>
        <w:t xml:space="preserve"> </w:t>
      </w:r>
      <w:proofErr w:type="spellStart"/>
      <w:r>
        <w:t>следва</w:t>
      </w:r>
      <w:proofErr w:type="spellEnd"/>
      <w:r>
        <w:t xml:space="preserve"> да бъдат подадени в тази администрация не по-късно от понеделник, 13 юли 2026 г., </w:t>
      </w:r>
      <w:proofErr w:type="spellStart"/>
      <w:r>
        <w:t>до</w:t>
      </w:r>
      <w:proofErr w:type="spellEnd"/>
      <w:r>
        <w:t xml:space="preserve"> 12:00 </w:t>
      </w:r>
      <w:proofErr w:type="spellStart"/>
      <w:r>
        <w:t>часа</w:t>
      </w:r>
      <w:proofErr w:type="spellEnd"/>
      <w:r>
        <w:t>.</w:t>
      </w:r>
    </w:p>
    <w:p w14:paraId="668B4069" w14:textId="437ADCA4" w:rsidR="003C5BDC" w:rsidRPr="00BA5B6D" w:rsidRDefault="00AD1E3F">
      <w:pPr>
        <w:jc w:val="both"/>
        <w:rPr>
          <w:lang w:val="bg-BG"/>
        </w:rPr>
      </w:pPr>
      <w:r>
        <w:t>Благодаря Ви за неизменното сътрудничество в развитието на партньорството между нашите две страни и Ви моля да приемете, Ваше Превъзходителство, израза на моето най-дълбоко уважение.</w:t>
      </w:r>
    </w:p>
    <w:p w14:paraId="0732E6C5" w14:textId="77777777" w:rsidR="003C5BDC" w:rsidRDefault="003C5BDC"/>
    <w:p w14:paraId="46CBD940" w14:textId="77777777" w:rsidR="003C5BDC" w:rsidRDefault="00AD1E3F">
      <w:pPr>
        <w:jc w:val="right"/>
      </w:pPr>
      <w:r>
        <w:t>Делегираният министър към министър-председателя,</w:t>
      </w:r>
      <w:r>
        <w:br/>
        <w:t>натоварен с администрацията на националната отбрана</w:t>
      </w:r>
      <w:r>
        <w:br/>
      </w:r>
      <w:r>
        <w:br/>
        <w:t>Абделлатиф ЛУДИИЙ</w:t>
      </w:r>
    </w:p>
    <w:sectPr w:rsidR="003C5BD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79702300">
    <w:abstractNumId w:val="8"/>
  </w:num>
  <w:num w:numId="2" w16cid:durableId="785390278">
    <w:abstractNumId w:val="6"/>
  </w:num>
  <w:num w:numId="3" w16cid:durableId="1986616826">
    <w:abstractNumId w:val="5"/>
  </w:num>
  <w:num w:numId="4" w16cid:durableId="170947269">
    <w:abstractNumId w:val="4"/>
  </w:num>
  <w:num w:numId="5" w16cid:durableId="1846940796">
    <w:abstractNumId w:val="7"/>
  </w:num>
  <w:num w:numId="6" w16cid:durableId="1524514789">
    <w:abstractNumId w:val="3"/>
  </w:num>
  <w:num w:numId="7" w16cid:durableId="1994023711">
    <w:abstractNumId w:val="2"/>
  </w:num>
  <w:num w:numId="8" w16cid:durableId="1278412275">
    <w:abstractNumId w:val="1"/>
  </w:num>
  <w:num w:numId="9" w16cid:durableId="791873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C5BDC"/>
    <w:rsid w:val="005D5D4F"/>
    <w:rsid w:val="00AA1D8D"/>
    <w:rsid w:val="00AD1E3F"/>
    <w:rsid w:val="00B47730"/>
    <w:rsid w:val="00BA5B6D"/>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53AA59"/>
  <w14:defaultImageDpi w14:val="300"/>
  <w15:docId w15:val="{FAF4D01E-7964-4EAC-B667-542B5044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227</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ivan tomov</cp:lastModifiedBy>
  <cp:revision>2</cp:revision>
  <dcterms:created xsi:type="dcterms:W3CDTF">2026-05-11T15:34:00Z</dcterms:created>
  <dcterms:modified xsi:type="dcterms:W3CDTF">2026-05-11T15:34:00Z</dcterms:modified>
  <cp:category/>
</cp:coreProperties>
</file>